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Eyebrow"/>
      </w:pPr>
      <w:r>
        <w:t>YINZHIKU JOB KIT 2026  /  03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4"/>
        </w:rPr>
        <w:t>求职邮件 + 求职信</w:t>
      </w:r>
    </w:p>
    <w:p>
      <w:pPr>
        <w:spacing w:after="180"/>
      </w:pPr>
      <w:r>
        <w:rPr>
          <w:rFonts w:ascii="Aptos" w:hAnsi="Aptos" w:eastAsia="Noto Sans CJK SC"/>
          <w:b w:val="0"/>
          <w:i w:val="0"/>
          <w:color w:val="65717C"/>
          <w:sz w:val="19"/>
        </w:rPr>
        <w:t>让招聘方愿意打开附件，而不是把简历再抄一遍</w:t>
      </w:r>
    </w:p>
    <w:p>
      <w:pPr>
        <w:spacing w:before="40" w:after="140"/>
        <w:pBdr>
          <w:bottom w:val="single" w:sz="4" w:space="1" w:color="D9DEE3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招聘方标准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邮件正文控制在 3 个动作：说明申请什么 → 用 1-2 个证据解释为什么匹配 → 清楚告诉对方附件/作品链接是什么。求职信回答“为什么是这个机构 + 为什么是你”，不重复整份简历。</w:t>
            </w:r>
          </w:p>
        </w:tc>
      </w:tr>
    </w:tbl>
    <w:p>
      <w:pPr>
        <w:spacing w:after="20"/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案例 A｜中学音乐教师求职邮件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APPLICATION EMAIL</w:t>
      </w:r>
    </w:p>
    <w:p>
      <w:pPr>
        <w:keepNext w:val="0"/>
        <w:spacing w:after="80"/>
      </w:pPr>
      <w:r>
        <w:rPr>
          <w:rFonts w:ascii="Aptos" w:hAnsi="Aptos" w:eastAsia="Noto Sans CJK SC"/>
          <w:b/>
          <w:i w:val="0"/>
          <w:color w:val="17212B"/>
          <w:sz w:val="19"/>
        </w:rPr>
        <w:t>邮件主题：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应聘中学音乐教师 - 林若宁 - 声乐表演本科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尊敬的招聘老师：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您好！我从贵校官网了解到 2026 年音乐教师招聘信息，现申请“中学音乐教师”岗位。我目前在北京某专业音乐学院就读声乐表演本科，预计 2027 年毕业；除声乐主课与舞台实践外，我持续参与青少年声乐教学，能够完成入门评估、阶段教学计划、课后练习设计与汇报音乐会准备。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过去一年，我每周协助或独立完成 8-12 名学生的一对一课程，并参与两场学期汇报音乐会组织。我尤其重视把专业示范转化为学生可执行的练习任务。若贵校音乐课程同时重视课堂教学与艺术实践，这部分经历与岗位较为匹配。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随信附上中文简历、试讲/演唱视频链接与代表曲目单。如有机会，我愿按贵校要求参加面试、试讲及专业能力考核。感谢您的时间与审阅。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65717C"/>
          <w:sz w:val="18"/>
        </w:rPr>
        <w:t>林若宁｜138-0000-0000｜linruoning@example.com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案例 B｜音乐内容 / 新媒体实习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INDUSTRY EMAIL</w:t>
      </w:r>
    </w:p>
    <w:p>
      <w:pPr>
        <w:keepNext w:val="0"/>
        <w:spacing w:after="80"/>
      </w:pPr>
      <w:r>
        <w:rPr>
          <w:rFonts w:ascii="Aptos" w:hAnsi="Aptos" w:eastAsia="Noto Sans CJK SC"/>
          <w:b/>
          <w:i w:val="0"/>
          <w:color w:val="17212B"/>
          <w:sz w:val="19"/>
        </w:rPr>
        <w:t>邮件主题：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申请音乐内容运营实习 - 林若宁 - 声乐表演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您好！我希望申请贵团队的音乐内容运营实习岗位。我的专业背景是声乐表演，但在艺术教育项目实习中，我同时参与大师课执行、课程回顾图文、短视频素材和 100+ 条学员/家长反馈整理。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音乐专业训练让我能快速判断曲目、歌唱术语和艺术家信息是否准确；项目经历则让我熟悉选题、沟通、交付和复盘。我关注贵团队的【具体栏目/项目】，如果有机会加入，希望把“专业音乐判断 + 内容执行”结合起来。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附件为简历与内容案例。如需进一步作品或试做题，我可以及时提供。谢谢！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一页求职信案例｜学校音乐教师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COVER LETTER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5F7F8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案例前提（虚构）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假设目标学校重视合唱、艺术节与综合音乐实践。正式求职时必须把学校名称、课程特色和岗位要求替换成真实信息。</w:t>
            </w:r>
          </w:p>
        </w:tc>
      </w:tr>
    </w:tbl>
    <w:p>
      <w:pPr>
        <w:spacing w:after="20"/>
      </w:pP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尊敬的招聘委员会老师：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我申请贵校音乐教师岗位，是因为该岗位不仅要求稳定的专业示范，也强调课堂教学与校园艺术实践。我的本科专业为声乐表演，过去一年持续参与青少年声乐教学，同时协助汇报音乐会、大师课与艺术教育活动执行。这三类经历让我逐渐形成一个清晰的职业方向：把音乐专业训练转化成学生能理解、能练习、能在舞台上验证的学习过程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在教学中，我最重视“诊断”和“可执行”。例如遇到一名舞台紧张、乐句容易断裂的学生，我没有增加机械重复，而是把训练拆成无歌词气息、短乐句、分段模拟和小范围展示四个阶段，最后再恢复完整演唱。对我而言，音乐教师的价值不只是示范一个正确声音，而是帮助学生知道下一步如何练、为什么这样练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我也愿意承担合唱、艺术节、学生音乐会等实践工作。此前的活动执行经历让我熟悉曲目确认、伴奏沟通、排练安排、签到与后台协调。如果有机会加入，我希望先把日常课堂做稳定，再逐步承担更多校园艺术实践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感谢您审阅我的材料。附件包含简历、试讲视频、演唱视频与代表曲目单；如有机会，我愿按贵校流程参加后续试讲与专业考核。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65717C"/>
          <w:sz w:val="18"/>
        </w:rPr>
        <w:t>此致｜林若宁（案例）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发送前 6 个细节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RECRUITER-FACING DETAILS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主题写“岗位 + 姓名 + 专业/学历”，不要只写“求职简历”。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邮件正文 150-300 字通常足够；附件式求职信尽量控制在一页。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第一段说明岗位与来源，第二段给证据，第三段说附件和下一步。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至少有一句是针对这个学校/机构写的，而不是群发模板。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附件控制在必要范围，视频用稳定链接；不要一次塞十几个压缩包。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文件名统一：姓名_岗位_简历.pdf / 姓名_试讲.mp4 / 姓名_Repertoire.pdf。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面试后感谢邮件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FOLLOW-UP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老师您好：感谢您今天安排面试和试讲。通过沟通，我对贵校音乐课程中“课堂教学 + 艺术实践”的要求有了更具体的理解，也更加确认自己的声乐训练、青少年教学和演出组织经验与岗位存在匹配。您提到新教师需要参与合唱/艺术节项目，我补充附上一页相关校园艺术实践经历，供您参考。如还需要教案、曲目单或其他材料，我可以及时提供。再次感谢您的时间。</w:t>
      </w:r>
    </w:p>
    <w:sectPr w:rsidR="00FC693F" w:rsidRPr="0006063C" w:rsidSect="00034616">
      <w:footerReference w:type="default" r:id="rId9"/>
      <w:pgSz w:w="12240" w:h="15840"/>
      <w:pgMar w:top="964" w:right="1020" w:bottom="907" w:left="1020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Noto Sans CJK SC"/>
        <w:b w:val="0"/>
        <w:i w:val="0"/>
        <w:color w:val="8A939B"/>
        <w:sz w:val="16"/>
      </w:rPr>
      <w:t xml:space="preserve">音职库 · 音乐专业求职资料包 2026  |  yinzhiku.com  ·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93" w:lineRule="auto"/>
    </w:pPr>
    <w:rPr>
      <w:rFonts w:ascii="Aptos" w:hAnsi="Aptos" w:eastAsia="Noto Sans CJK SC"/>
      <w:color w:val="17212B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100"/>
      <w:outlineLvl w:val="2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yebrow">
    <w:name w:val="Eyebrow"/>
    <w:pPr>
      <w:keepNext/>
      <w:spacing w:after="60"/>
    </w:pPr>
    <w:rPr>
      <w:rFonts w:ascii="Aptos" w:hAnsi="Aptos" w:eastAsia="Noto Sans CJK SC"/>
      <w:b/>
      <w:color w:val="274766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